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Dachstock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Balken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Holzbalken </w:t>
            </w:r>
          </w:p>
          <w:p>
            <w:pPr>
              <w:spacing w:before="0" w:after="0"/>
            </w:pPr>
            <w:r>
              <w:t>Dachstock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19760693" name="9f171900-19ed-11f0-b6db-f9f07de9e85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7745838" name="9f171900-19ed-11f0-b6db-f9f07de9e85f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18601653" name="a4172850-19ed-11f0-b3c4-dd79389ca39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8906318" name="a4172850-19ed-11f0-b3c4-dd79389ca39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Sonnenbergstrasse 3c, 8910 Affoltern am Albis</w:t>
          </w:r>
        </w:p>
        <w:p>
          <w:pPr>
            <w:spacing w:before="0" w:after="0"/>
          </w:pPr>
          <w:r>
            <w:t>244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